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76" w:lineRule="auto"/>
        <w:jc w:val="left"/>
      </w:pPr>
      <w:r>
        <w:rPr>
          <w:rFonts w:ascii="Aptos" w:hAnsi="Aptos"/>
          <w:color w:val="000000"/>
          <w:sz w:val="24"/>
        </w:rPr>
        <w:t>Name: _____________________________________________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pStyle w:val="Heading1"/>
        <w:spacing w:line="240" w:lineRule="auto" w:before="0" w:after="240"/>
        <w:jc w:val="center"/>
      </w:pPr>
      <w:r>
        <w:rPr>
          <w:rFonts w:ascii="Aptos Display" w:hAnsi="Aptos Display"/>
        </w:rPr>
        <w:t>Lab 4-1 Merging and Joining Data Sources - Answer Sheet</w:t>
      </w:r>
    </w:p>
    <w:p>
      <w:pPr>
        <w:pStyle w:val="Heading1"/>
        <w:spacing w:line="240" w:lineRule="auto" w:after="240"/>
        <w:jc w:val="left"/>
      </w:pPr>
      <w:r>
        <w:rPr>
          <w:rFonts w:ascii="Aptos Display" w:hAnsi="Aptos Display"/>
        </w:rPr>
        <w:t>Questions</w:t>
      </w:r>
    </w:p>
    <w:p>
      <w:pPr>
        <w:spacing w:after="160" w:line="276" w:lineRule="auto"/>
        <w:jc w:val="left"/>
      </w:pPr>
      <w:r>
        <w:rPr>
          <w:rFonts w:ascii="Aptos" w:hAnsi="Aptos"/>
          <w:b/>
          <w:color w:val="000000"/>
          <w:sz w:val="24"/>
        </w:rPr>
        <w:t>1.</w:t>
      </w:r>
      <w:r>
        <w:rPr>
          <w:rFonts w:ascii="Aptos" w:hAnsi="Aptos"/>
          <w:color w:val="000000"/>
          <w:sz w:val="24"/>
        </w:rPr>
        <w:t xml:space="preserve"> Create an inner join between employees and departments using department_id. What does the resulting dataset include, and which employees (if any) are excluded?</w:t>
      </w:r>
    </w:p>
    <w:p>
      <w:pPr>
        <w:spacing w:after="1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3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60" w:line="276" w:lineRule="auto"/>
        <w:jc w:val="left"/>
      </w:pPr>
      <w:r>
        <w:rPr>
          <w:rFonts w:ascii="Aptos" w:hAnsi="Aptos"/>
          <w:b/>
          <w:color w:val="000000"/>
          <w:sz w:val="24"/>
        </w:rPr>
        <w:t>2.</w:t>
      </w:r>
      <w:r>
        <w:rPr>
          <w:rFonts w:ascii="Aptos" w:hAnsi="Aptos"/>
          <w:color w:val="000000"/>
          <w:sz w:val="24"/>
        </w:rPr>
        <w:t xml:space="preserve"> Modify your join so that all employees are retained even if their department information is missing. What type of join should you use, and why?</w:t>
      </w:r>
    </w:p>
    <w:p>
      <w:pPr>
        <w:spacing w:after="1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3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60" w:line="276" w:lineRule="auto"/>
        <w:jc w:val="left"/>
      </w:pPr>
      <w:r>
        <w:rPr>
          <w:rFonts w:ascii="Aptos" w:hAnsi="Aptos"/>
          <w:b/>
          <w:color w:val="000000"/>
          <w:sz w:val="24"/>
        </w:rPr>
        <w:t>3.</w:t>
      </w:r>
      <w:r>
        <w:rPr>
          <w:rFonts w:ascii="Aptos" w:hAnsi="Aptos"/>
          <w:color w:val="000000"/>
          <w:sz w:val="24"/>
        </w:rPr>
        <w:t xml:space="preserve"> Which employees belong to each department? Write a join that returns employee name, department name, and salary.</w:t>
      </w:r>
    </w:p>
    <w:p>
      <w:pPr>
        <w:spacing w:after="1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3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60" w:line="276" w:lineRule="auto"/>
        <w:jc w:val="left"/>
      </w:pPr>
      <w:r>
        <w:rPr>
          <w:rFonts w:ascii="Aptos" w:hAnsi="Aptos"/>
          <w:b/>
          <w:color w:val="000000"/>
          <w:sz w:val="24"/>
        </w:rPr>
        <w:t>4.</w:t>
      </w:r>
      <w:r>
        <w:rPr>
          <w:rFonts w:ascii="Aptos" w:hAnsi="Aptos"/>
          <w:color w:val="000000"/>
          <w:sz w:val="24"/>
        </w:rPr>
        <w:t xml:space="preserve"> Perform a left join from departments to employees. What does this reveal about departments that have no employees?</w:t>
      </w:r>
    </w:p>
    <w:p>
      <w:pPr>
        <w:spacing w:after="1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3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60" w:line="276" w:lineRule="auto"/>
        <w:jc w:val="left"/>
      </w:pPr>
      <w:r>
        <w:rPr>
          <w:rFonts w:ascii="Aptos" w:hAnsi="Aptos"/>
          <w:b/>
          <w:color w:val="000000"/>
          <w:sz w:val="24"/>
        </w:rPr>
        <w:t>5.</w:t>
      </w:r>
      <w:r>
        <w:rPr>
          <w:rFonts w:ascii="Aptos" w:hAnsi="Aptos"/>
          <w:color w:val="000000"/>
          <w:sz w:val="24"/>
        </w:rPr>
        <w:t xml:space="preserve"> Identify which department(s) have no assigned employees using a join-based approach.</w:t>
      </w:r>
    </w:p>
    <w:p>
      <w:pPr>
        <w:spacing w:after="1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3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60" w:line="276" w:lineRule="auto"/>
        <w:jc w:val="left"/>
      </w:pPr>
      <w:r>
        <w:rPr>
          <w:rFonts w:ascii="Aptos" w:hAnsi="Aptos"/>
          <w:b/>
          <w:color w:val="000000"/>
          <w:sz w:val="24"/>
        </w:rPr>
        <w:t>6.</w:t>
      </w:r>
      <w:r>
        <w:rPr>
          <w:rFonts w:ascii="Aptos" w:hAnsi="Aptos"/>
          <w:color w:val="000000"/>
          <w:sz w:val="24"/>
        </w:rPr>
        <w:t xml:space="preserve"> Join employees and projects to show which employees are assigned to which projects. What happens to employees who are not assigned to any project?</w:t>
      </w:r>
    </w:p>
    <w:p>
      <w:pPr>
        <w:spacing w:after="1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3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60" w:line="276" w:lineRule="auto"/>
        <w:jc w:val="left"/>
      </w:pPr>
      <w:r>
        <w:rPr>
          <w:rFonts w:ascii="Aptos" w:hAnsi="Aptos"/>
          <w:b/>
          <w:color w:val="000000"/>
          <w:sz w:val="24"/>
        </w:rPr>
        <w:t>7.</w:t>
      </w:r>
      <w:r>
        <w:rPr>
          <w:rFonts w:ascii="Aptos" w:hAnsi="Aptos"/>
          <w:color w:val="000000"/>
          <w:sz w:val="24"/>
        </w:rPr>
        <w:t xml:space="preserve"> Using a join, list all projects along with the employee name working on each project.</w:t>
      </w:r>
    </w:p>
    <w:p>
      <w:pPr>
        <w:spacing w:after="1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3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60" w:line="276" w:lineRule="auto"/>
        <w:jc w:val="left"/>
      </w:pPr>
      <w:r>
        <w:rPr>
          <w:rFonts w:ascii="Aptos" w:hAnsi="Aptos"/>
          <w:b/>
          <w:color w:val="000000"/>
          <w:sz w:val="24"/>
        </w:rPr>
        <w:t>8.</w:t>
      </w:r>
      <w:r>
        <w:rPr>
          <w:rFonts w:ascii="Aptos" w:hAnsi="Aptos"/>
          <w:color w:val="000000"/>
          <w:sz w:val="24"/>
        </w:rPr>
        <w:t xml:space="preserve"> Perform a multi-table join combining employees, departments, and projects. What does the final dataset represent?</w:t>
      </w:r>
    </w:p>
    <w:p>
      <w:pPr>
        <w:spacing w:after="1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3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60" w:line="276" w:lineRule="auto"/>
        <w:jc w:val="left"/>
      </w:pPr>
      <w:r>
        <w:rPr>
          <w:rFonts w:ascii="Aptos" w:hAnsi="Aptos"/>
          <w:b/>
          <w:color w:val="000000"/>
          <w:sz w:val="24"/>
        </w:rPr>
        <w:t>9.</w:t>
      </w:r>
      <w:r>
        <w:rPr>
          <w:rFonts w:ascii="Aptos" w:hAnsi="Aptos"/>
          <w:color w:val="000000"/>
          <w:sz w:val="24"/>
        </w:rPr>
        <w:t xml:space="preserve"> Which employee has worked on the highest number of projects? Use a join and summarization.</w:t>
      </w:r>
    </w:p>
    <w:p>
      <w:pPr>
        <w:spacing w:after="1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3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60" w:line="276" w:lineRule="auto"/>
        <w:jc w:val="left"/>
      </w:pPr>
      <w:r>
        <w:rPr>
          <w:rFonts w:ascii="Aptos" w:hAnsi="Aptos"/>
          <w:b/>
          <w:color w:val="000000"/>
          <w:sz w:val="24"/>
        </w:rPr>
        <w:t>10.</w:t>
      </w:r>
      <w:r>
        <w:rPr>
          <w:rFonts w:ascii="Aptos" w:hAnsi="Aptos"/>
          <w:color w:val="000000"/>
          <w:sz w:val="24"/>
        </w:rPr>
        <w:t xml:space="preserve"> Which department has the highest total project budget (based on employees assigned to projects)?</w:t>
      </w:r>
    </w:p>
    <w:p>
      <w:pPr>
        <w:spacing w:after="1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3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60" w:line="276" w:lineRule="auto"/>
        <w:jc w:val="left"/>
      </w:pPr>
      <w:r>
        <w:rPr>
          <w:rFonts w:ascii="Aptos" w:hAnsi="Aptos"/>
          <w:b/>
          <w:color w:val="000000"/>
          <w:sz w:val="24"/>
        </w:rPr>
        <w:t>11.</w:t>
      </w:r>
      <w:r>
        <w:rPr>
          <w:rFonts w:ascii="Aptos" w:hAnsi="Aptos"/>
          <w:color w:val="000000"/>
          <w:sz w:val="24"/>
        </w:rPr>
        <w:t xml:space="preserve"> Create a full join between employees and projects. What types of missing values appear, and what do they represent?</w:t>
      </w:r>
    </w:p>
    <w:p>
      <w:pPr>
        <w:spacing w:after="1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32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60" w:line="276" w:lineRule="auto"/>
        <w:jc w:val="left"/>
      </w:pPr>
      <w:r>
        <w:rPr>
          <w:rFonts w:ascii="Aptos" w:hAnsi="Aptos"/>
          <w:b/>
          <w:color w:val="000000"/>
          <w:sz w:val="24"/>
        </w:rPr>
        <w:t>12.</w:t>
      </w:r>
      <w:r>
        <w:rPr>
          <w:rFonts w:ascii="Aptos" w:hAnsi="Aptos"/>
          <w:color w:val="000000"/>
          <w:sz w:val="24"/>
        </w:rPr>
        <w:t xml:space="preserve"> Compare an inner join vs left join between employees and projects. How do the row counts differ, and why?</w:t>
      </w:r>
    </w:p>
    <w:p>
      <w:pPr>
        <w:spacing w:after="1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16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320" w:line="276" w:lineRule="auto"/>
        <w:jc w:val="left"/>
      </w:pPr>
      <w:r>
        <w:rPr>
          <w:rFonts w:ascii="Aptos" w:hAnsi="Aptos"/>
          <w:color w:val="000000"/>
          <w:sz w:val="24"/>
        </w:rPr>
      </w: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/>
    <w:r>
      <w:rPr>
        <w:rFonts w:ascii="Aptos" w:hAnsi="Aptos"/>
        <w:color w:val="44546A"/>
        <w:sz w:val="18"/>
      </w:rPr>
      <w:t xml:space="preserve">Page </w:t>
    </w:r>
    <w:r>
      <w:rPr>
        <w:rFonts w:ascii="Aptos" w:hAnsi="Aptos"/>
        <w:color w:val="44546A"/>
        <w:sz w:val="18"/>
      </w:rPr>
      <w:fldChar w:fldCharType="begin"/>
      <w:instrText xml:space="preserve">PAGE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/>
    <w:r>
      <w:rPr>
        <w:rFonts w:ascii="Aptos" w:hAnsi="Aptos"/>
        <w:color w:val="44546A"/>
        <w:sz w:val="18"/>
      </w:rPr>
      <w:t>SQL Joins Practice Questions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compatibilityMode" w:uri="http://schemas.microsoft.com/office/word" w:val="15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Aptos" w:hAnsi="Aptos" w:eastAsia="Aptos" w:cs="Aptos"/>
      <w:b w:val="0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i/>
      <w:iCs/>
      <w:color w:val="2F5496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color w:val="2F5496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i/>
      <w:iCs/>
      <w:color w:val="2F549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 w:cs="Aptos Display"/>
      <w:b/>
      <w:color w:val="000000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line="240" w:lineRule="auto"/>
    </w:pPr>
    <w:rPr>
      <w:rFonts w:asciiTheme="majorHAnsi" w:eastAsiaTheme="majorEastAsia" w:hAnsiTheme="majorHAnsi" w:cstheme="majorBidi" w:ascii="Aptos" w:hAnsi="Aptos" w:eastAsia="Aptos" w:cs="Aptos"/>
      <w:b w:val="0"/>
      <w:i/>
      <w:iCs/>
      <w:color w:val="00000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line="240" w:lineRule="auto"/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24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 w:line="240" w:lineRule="auto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spacing w:line="240" w:lineRule="auto"/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spacing w:line="240" w:lineRule="auto"/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spacing w:line="240" w:lineRule="auto"/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line="240" w:lineRule="auto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spacing w:line="240" w:lineRule="auto"/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spacing w:line="240" w:lineRule="auto"/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line="240" w:lineRule="auto"/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spacing w:line="240" w:lineRule="auto"/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spacing w:line="240" w:lineRule="auto"/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 w:line="240" w:lineRule="auto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 w:line="240" w:lineRule="auto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 w:line="240" w:lineRule="auto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40" w:lineRule="auto"/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line="240" w:lineRule="auto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spacing w:line="240" w:lineRule="auto"/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category/>
</cp:coreProperties>
</file>